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027 Hip-Hop Ювенали 2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Аліна Лисікова</w:t>
      </w:r>
    </w:p>
    <w:p>
      <w:pPr>
        <w:spacing w:before="0" w:after="0"/>
      </w:pPr>
      <w:r>
        <w:t>C - Тетяна Ворона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Анастасія Оріна</w:t>
      </w:r>
    </w:p>
    <w:p>
      <w:pPr>
        <w:spacing w:before="0" w:after="0"/>
      </w:pPr>
      <w:r>
        <w:t>G - Рижкова Олена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#233 Вікторія Зубанова - 1 місце</w:t>
      </w:r>
    </w:p>
    <w:p>
      <w:pPr>
        <w:pStyle w:val="ListNumber"/>
      </w:pPr>
      <w:r>
        <w:t>#240 Вікторія Рєзнік - 2 місце</w:t>
      </w:r>
    </w:p>
    <w:p>
      <w:pPr>
        <w:pStyle w:val="ListNumber"/>
      </w:pPr>
      <w:r>
        <w:t>#202 Діана Міллер - 3 місце</w:t>
      </w:r>
    </w:p>
    <w:p>
      <w:pPr>
        <w:pStyle w:val="ListNumber"/>
      </w:pPr>
      <w:r>
        <w:t>#382 Злата Талда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240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382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